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7E2F" w14:textId="1D7217BC" w:rsidR="00583EA0" w:rsidRDefault="00F16E1D" w:rsidP="00D30CC2">
      <w:pPr>
        <w:pStyle w:val="Bijlageondertitel"/>
        <w:numPr>
          <w:ilvl w:val="0"/>
          <w:numId w:val="0"/>
        </w:numPr>
        <w:spacing w:after="240"/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F54C4">
        <w:t>5</w:t>
      </w:r>
      <w:r w:rsidR="00402DB5">
        <w:t xml:space="preserve"> </w:t>
      </w:r>
      <w:r>
        <w:t xml:space="preserve">– </w:t>
      </w:r>
      <w:r w:rsidR="00583EA0">
        <w:t>Modelformulier referentie</w:t>
      </w:r>
      <w:r w:rsidR="00297FBE">
        <w:t>project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1254B6D" w14:textId="4A136C6D" w:rsidR="00583EA0" w:rsidRDefault="00583EA0" w:rsidP="00583EA0">
      <w:r>
        <w:t>De grijze teksten met toelichting in de gele velden dienen te worden vervangen door invullingen van de gegadigde.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253"/>
        <w:gridCol w:w="4678"/>
      </w:tblGrid>
      <w:tr w:rsidR="00755E81" w14:paraId="1B57DA66" w14:textId="77777777" w:rsidTr="00755E81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6260343" w14:textId="49F4F102" w:rsidR="00755E81" w:rsidRPr="00D30CC2" w:rsidRDefault="00755E81" w:rsidP="00755E81">
            <w:pPr>
              <w:ind w:right="-336"/>
              <w:rPr>
                <w:b/>
                <w:bCs/>
              </w:rPr>
            </w:pPr>
            <w:r w:rsidRPr="00D30CC2">
              <w:rPr>
                <w:b/>
                <w:bCs/>
              </w:rPr>
              <w:t>Inschrijver</w:t>
            </w:r>
          </w:p>
        </w:tc>
      </w:tr>
      <w:tr w:rsidR="00755E81" w14:paraId="5217D151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2D4" w14:textId="65727865" w:rsidR="00755E81" w:rsidRDefault="00755E81">
            <w: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2002C9" w14:textId="3BFD385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Naam Inschrijver</w:t>
            </w:r>
          </w:p>
        </w:tc>
      </w:tr>
      <w:tr w:rsidR="00755E81" w14:paraId="5CE68B92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1C3B" w14:textId="77777777" w:rsidR="00755E81" w:rsidRDefault="00755E81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53DBF73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755E81" w14:paraId="498E49FC" w14:textId="77777777" w:rsidTr="00755E81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D4E8D43" w14:textId="20553452" w:rsidR="00755E81" w:rsidRPr="00D30CC2" w:rsidRDefault="00755E81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755E81" w14:paraId="66DB0A1D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A67A" w14:textId="77777777" w:rsidR="00755E81" w:rsidRDefault="00755E81">
            <w: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380A5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755E81" w14:paraId="04186675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102" w14:textId="77777777" w:rsidR="00755E81" w:rsidRDefault="00755E81">
            <w: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4C745A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755E81" w14:paraId="51065D14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0A7" w14:textId="6C6C1767" w:rsidR="00755E81" w:rsidRDefault="00755E81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2C5003" w14:textId="09CACBBF" w:rsidR="00755E81" w:rsidRDefault="00755E81"/>
        </w:tc>
      </w:tr>
      <w:tr w:rsidR="00755E81" w14:paraId="2AA99CBB" w14:textId="77777777" w:rsidTr="00755E81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E8E0D85" w14:textId="4A52FE49" w:rsidR="00755E81" w:rsidRPr="00D30CC2" w:rsidRDefault="00755E81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opdrachtgever</w:t>
            </w:r>
            <w:r>
              <w:rPr>
                <w:b/>
                <w:bCs/>
              </w:rPr>
              <w:t>/referent</w:t>
            </w:r>
          </w:p>
        </w:tc>
      </w:tr>
      <w:tr w:rsidR="00755E81" w14:paraId="2B2FC059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94EB" w14:textId="36BDD0DC" w:rsidR="00755E81" w:rsidRDefault="00755E81">
            <w: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55B5E5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755E81" w14:paraId="5720C11A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A0E6" w14:textId="7BB71530" w:rsidR="00755E81" w:rsidRDefault="00755E81">
            <w: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50718C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755E81" w14:paraId="2726FF8A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FAFB" w14:textId="3E2DBCF7" w:rsidR="00755E81" w:rsidRDefault="00755E81">
            <w: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0233E5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18DA153" w14:textId="77777777" w:rsidR="00755E81" w:rsidRDefault="00755E81">
            <w:pPr>
              <w:rPr>
                <w:highlight w:val="lightGray"/>
              </w:rPr>
            </w:pPr>
          </w:p>
          <w:p w14:paraId="0172AB6C" w14:textId="20384B6D" w:rsidR="00755E81" w:rsidRDefault="00FF2432">
            <w:pPr>
              <w:rPr>
                <w:highlight w:val="lightGray"/>
              </w:rPr>
            </w:pPr>
            <w:r>
              <w:rPr>
                <w:highlight w:val="lightGray"/>
              </w:rPr>
              <w:t>E-mailadres</w:t>
            </w:r>
            <w:r w:rsidR="00755E81">
              <w:rPr>
                <w:highlight w:val="lightGray"/>
              </w:rPr>
              <w:t>:</w:t>
            </w:r>
          </w:p>
        </w:tc>
      </w:tr>
      <w:tr w:rsidR="00755E81" w14:paraId="265C9A6D" w14:textId="77777777" w:rsidTr="00755E81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6884F72" w14:textId="4C6B22C5" w:rsidR="00755E81" w:rsidRPr="00D30CC2" w:rsidRDefault="00755E81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Nadere informatie referentieproject</w:t>
            </w:r>
            <w:r w:rsidR="00FF2432">
              <w:rPr>
                <w:b/>
                <w:bCs/>
              </w:rPr>
              <w:t>: Referentie eis 1: Levering Minicontainers</w:t>
            </w:r>
          </w:p>
        </w:tc>
      </w:tr>
      <w:tr w:rsidR="00755E81" w14:paraId="44DB2ACE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2546" w14:textId="77777777" w:rsidR="00755E81" w:rsidRDefault="00755E81" w:rsidP="00297FBE">
            <w: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ACEA6A0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Locatiegegevens </w:t>
            </w:r>
          </w:p>
        </w:tc>
      </w:tr>
      <w:tr w:rsidR="00755E81" w14:paraId="7268AFE4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61E8" w14:textId="6E355421" w:rsidR="00755E81" w:rsidRDefault="00755E81">
            <w: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BFD559" w14:textId="3D299050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Startdatum</w:t>
            </w:r>
          </w:p>
        </w:tc>
      </w:tr>
      <w:tr w:rsidR="00755E81" w14:paraId="04C72F01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22EA" w14:textId="77777777" w:rsidR="00FF2432" w:rsidRDefault="00755E81">
            <w:r>
              <w:t>O</w:t>
            </w:r>
            <w:r w:rsidRPr="00467949">
              <w:t>mvang van de referentie</w:t>
            </w:r>
            <w:r w:rsidR="00FF2432">
              <w:t>project/opdracht</w:t>
            </w:r>
          </w:p>
          <w:p w14:paraId="25B87B8A" w14:textId="10307388" w:rsidR="00755E81" w:rsidRDefault="00FF2432">
            <w:r>
              <w:t>Levering</w:t>
            </w:r>
            <w:r w:rsidR="00755E81">
              <w:t xml:space="preserve"> per contractjaar: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682E5B" w14:textId="2DBB7D2C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Hoeveelheid in </w:t>
            </w:r>
            <w:r w:rsidR="00FF2432">
              <w:rPr>
                <w:highlight w:val="lightGray"/>
              </w:rPr>
              <w:t>stuks</w:t>
            </w:r>
            <w:r>
              <w:rPr>
                <w:highlight w:val="lightGray"/>
              </w:rPr>
              <w:t xml:space="preserve"> per jaar</w:t>
            </w:r>
          </w:p>
        </w:tc>
      </w:tr>
      <w:tr w:rsidR="00755E81" w14:paraId="3FF8D1F7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5C19" w14:textId="5762320C" w:rsidR="00755E81" w:rsidRDefault="00755E81">
            <w: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81E9F3" w14:textId="1C300262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Einddatum </w:t>
            </w:r>
          </w:p>
        </w:tc>
      </w:tr>
      <w:tr w:rsidR="00755E81" w14:paraId="02F1BD2D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CC2EB37" w14:textId="290958E5" w:rsidR="00755E81" w:rsidRDefault="00755E81" w:rsidP="00755E81">
            <w: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C66A89" w14:textId="5F8C8112" w:rsidR="00755E81" w:rsidRDefault="00755E81" w:rsidP="00755E81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  <w:tr w:rsidR="00755E81" w14:paraId="2F9646F6" w14:textId="77777777" w:rsidTr="00755E81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BD10" w14:textId="2A2274F3" w:rsidR="00755E81" w:rsidRDefault="00755E81" w:rsidP="00755E81">
            <w:r>
              <w:t>O</w:t>
            </w:r>
            <w:r w:rsidRPr="0002190C">
              <w:t>mschrijving van de dienst en motivering waarom deze referentie relevant is</w:t>
            </w:r>
            <w:r>
              <w:t xml:space="preserve"> m.b.t. de kerncompetentie: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33912E2" w14:textId="38E771E8" w:rsidR="00755E81" w:rsidRDefault="00755E81" w:rsidP="00755E81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</w:tbl>
    <w:p w14:paraId="2193A7CA" w14:textId="38330C4A" w:rsidR="00FF2432" w:rsidRDefault="00FF2432"/>
    <w:p w14:paraId="196B53D8" w14:textId="77777777" w:rsidR="00FF2432" w:rsidRDefault="00FF2432">
      <w:r>
        <w:br w:type="page"/>
      </w:r>
    </w:p>
    <w:p w14:paraId="049A8D80" w14:textId="77777777" w:rsidR="00755E81" w:rsidRDefault="00755E8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253"/>
        <w:gridCol w:w="4678"/>
      </w:tblGrid>
      <w:tr w:rsidR="00FF2432" w14:paraId="13F55182" w14:textId="77777777" w:rsidTr="00B41B7B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C37CE62" w14:textId="77777777" w:rsidR="00FF2432" w:rsidRPr="00D30CC2" w:rsidRDefault="00FF2432" w:rsidP="00B41B7B">
            <w:pPr>
              <w:ind w:right="-336"/>
              <w:rPr>
                <w:b/>
                <w:bCs/>
              </w:rPr>
            </w:pPr>
            <w:r w:rsidRPr="00D30CC2">
              <w:rPr>
                <w:b/>
                <w:bCs/>
              </w:rPr>
              <w:t>Inschrijver</w:t>
            </w:r>
          </w:p>
        </w:tc>
      </w:tr>
      <w:tr w:rsidR="00FF2432" w14:paraId="7D391B17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9BC7" w14:textId="77777777" w:rsidR="00FF2432" w:rsidRDefault="00FF2432" w:rsidP="00B41B7B">
            <w: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18F9EE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Naam Inschrijver</w:t>
            </w:r>
          </w:p>
        </w:tc>
      </w:tr>
      <w:tr w:rsidR="00FF2432" w14:paraId="0D864135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3679" w14:textId="77777777" w:rsidR="00FF2432" w:rsidRDefault="00FF2432" w:rsidP="00B41B7B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F236FD5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F2432" w14:paraId="3E40EAC7" w14:textId="77777777" w:rsidTr="00B41B7B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280476C" w14:textId="77777777" w:rsidR="00FF2432" w:rsidRPr="00D30CC2" w:rsidRDefault="00FF2432" w:rsidP="00B41B7B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FF2432" w14:paraId="26A8F931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A789" w14:textId="77777777" w:rsidR="00FF2432" w:rsidRDefault="00FF2432" w:rsidP="00B41B7B">
            <w: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D72B68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F2432" w14:paraId="7CB222B6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06C" w14:textId="77777777" w:rsidR="00FF2432" w:rsidRDefault="00FF2432" w:rsidP="00B41B7B">
            <w: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531DFC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F2432" w14:paraId="19A5D979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BF9" w14:textId="77777777" w:rsidR="00FF2432" w:rsidRDefault="00FF2432" w:rsidP="00B41B7B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6E830A" w14:textId="77777777" w:rsidR="00FF2432" w:rsidRDefault="00FF2432" w:rsidP="00B41B7B"/>
        </w:tc>
      </w:tr>
      <w:tr w:rsidR="00FF2432" w14:paraId="047DB473" w14:textId="77777777" w:rsidTr="00B41B7B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A94AB56" w14:textId="77777777" w:rsidR="00FF2432" w:rsidRPr="00D30CC2" w:rsidRDefault="00FF2432" w:rsidP="00B41B7B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opdrachtgever</w:t>
            </w:r>
            <w:r>
              <w:rPr>
                <w:b/>
                <w:bCs/>
              </w:rPr>
              <w:t>/referent</w:t>
            </w:r>
          </w:p>
        </w:tc>
      </w:tr>
      <w:tr w:rsidR="00FF2432" w14:paraId="513034BF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47B6" w14:textId="77777777" w:rsidR="00FF2432" w:rsidRDefault="00FF2432" w:rsidP="00B41B7B">
            <w: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4C0A35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F2432" w14:paraId="1BF68497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64A5" w14:textId="77777777" w:rsidR="00FF2432" w:rsidRDefault="00FF2432" w:rsidP="00B41B7B">
            <w: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75DEF0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F2432" w14:paraId="1E00988E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1CE" w14:textId="77777777" w:rsidR="00FF2432" w:rsidRDefault="00FF2432" w:rsidP="00B41B7B">
            <w: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3A0A95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2B4BB70" w14:textId="77777777" w:rsidR="00FF2432" w:rsidRDefault="00FF2432" w:rsidP="00B41B7B">
            <w:pPr>
              <w:rPr>
                <w:highlight w:val="lightGray"/>
              </w:rPr>
            </w:pPr>
          </w:p>
          <w:p w14:paraId="5A879233" w14:textId="7FF796E3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E-mailadres:</w:t>
            </w:r>
          </w:p>
        </w:tc>
      </w:tr>
      <w:tr w:rsidR="00FF2432" w14:paraId="68785D0F" w14:textId="77777777" w:rsidTr="00B41B7B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7E933E3" w14:textId="779554BA" w:rsidR="00FF2432" w:rsidRPr="00D30CC2" w:rsidRDefault="00FF2432" w:rsidP="00B41B7B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Nadere informatie referentieproject</w:t>
            </w:r>
            <w:r>
              <w:rPr>
                <w:b/>
                <w:bCs/>
              </w:rPr>
              <w:t>: Referentie eis 2: Beheerdiensten</w:t>
            </w:r>
          </w:p>
        </w:tc>
      </w:tr>
      <w:tr w:rsidR="00FF2432" w14:paraId="2C2BAFE5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013B" w14:textId="77777777" w:rsidR="00FF2432" w:rsidRDefault="00FF2432" w:rsidP="00B41B7B">
            <w: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8172D24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Locatiegegevens </w:t>
            </w:r>
          </w:p>
        </w:tc>
      </w:tr>
      <w:tr w:rsidR="00FF2432" w14:paraId="0A1275F8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BABC" w14:textId="77777777" w:rsidR="00FF2432" w:rsidRDefault="00FF2432" w:rsidP="00B41B7B">
            <w: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939044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Startdatum</w:t>
            </w:r>
          </w:p>
        </w:tc>
      </w:tr>
      <w:tr w:rsidR="00FF2432" w14:paraId="57DE6BE5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68EA" w14:textId="77777777" w:rsidR="00FF2432" w:rsidRDefault="00FF2432" w:rsidP="00B41B7B">
            <w:r>
              <w:t>O</w:t>
            </w:r>
            <w:r w:rsidRPr="00467949">
              <w:t>mvang van de referentie</w:t>
            </w:r>
            <w:r>
              <w:t>project/opdracht</w:t>
            </w:r>
          </w:p>
          <w:p w14:paraId="387986DD" w14:textId="5D973DC8" w:rsidR="00FF2432" w:rsidRDefault="00FF2432" w:rsidP="00B41B7B">
            <w:r>
              <w:t>Waarde/omzet (excl. btw) per contractjaar: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37AC6C" w14:textId="41276BD1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Omvang project of jaaromzet beheerdiensten</w:t>
            </w:r>
          </w:p>
        </w:tc>
      </w:tr>
      <w:tr w:rsidR="00FF2432" w14:paraId="23FC68D8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2708" w14:textId="77777777" w:rsidR="00FF2432" w:rsidRDefault="00FF2432" w:rsidP="00B41B7B">
            <w: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8C1488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Einddatum </w:t>
            </w:r>
          </w:p>
        </w:tc>
      </w:tr>
      <w:tr w:rsidR="00FF2432" w14:paraId="48504334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54EEC3B" w14:textId="77777777" w:rsidR="00FF2432" w:rsidRDefault="00FF2432" w:rsidP="00B41B7B">
            <w: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C94B07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  <w:tr w:rsidR="00FF2432" w14:paraId="655D3737" w14:textId="77777777" w:rsidTr="00B41B7B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FECD" w14:textId="77777777" w:rsidR="00FF2432" w:rsidRDefault="00FF2432" w:rsidP="00B41B7B">
            <w:r>
              <w:t>O</w:t>
            </w:r>
            <w:r w:rsidRPr="0002190C">
              <w:t>mschrijving van de dienst en motivering waarom deze referentie relevant is</w:t>
            </w:r>
            <w:r>
              <w:t xml:space="preserve"> m.b.t. de kerncompetentie: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7F1E14F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</w:tbl>
    <w:p w14:paraId="0EC59027" w14:textId="77777777" w:rsidR="00FF2432" w:rsidRDefault="00FF2432"/>
    <w:sectPr w:rsidR="00FF2432" w:rsidSect="00755E81">
      <w:headerReference w:type="default" r:id="rId7"/>
      <w:pgSz w:w="11906" w:h="16838"/>
      <w:pgMar w:top="1191" w:right="906" w:bottom="113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ACB23" w14:textId="77777777" w:rsidR="004D6B13" w:rsidRDefault="004D6B13" w:rsidP="00D30CC2">
      <w:pPr>
        <w:spacing w:line="240" w:lineRule="auto"/>
      </w:pPr>
      <w:r>
        <w:separator/>
      </w:r>
    </w:p>
  </w:endnote>
  <w:endnote w:type="continuationSeparator" w:id="0">
    <w:p w14:paraId="18E9F91E" w14:textId="77777777" w:rsidR="004D6B13" w:rsidRDefault="004D6B13" w:rsidP="00D30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468E0" w14:textId="77777777" w:rsidR="004D6B13" w:rsidRDefault="004D6B13" w:rsidP="00D30CC2">
      <w:pPr>
        <w:spacing w:line="240" w:lineRule="auto"/>
      </w:pPr>
      <w:r>
        <w:separator/>
      </w:r>
    </w:p>
  </w:footnote>
  <w:footnote w:type="continuationSeparator" w:id="0">
    <w:p w14:paraId="727579C1" w14:textId="77777777" w:rsidR="004D6B13" w:rsidRDefault="004D6B13" w:rsidP="00D30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9B86A" w14:textId="48BE21EF" w:rsidR="00D30CC2" w:rsidRPr="00220940" w:rsidRDefault="00D30CC2" w:rsidP="00D30CC2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70D0AC2" w14:textId="4FC6C739" w:rsidR="00D30CC2" w:rsidRPr="00D30CC2" w:rsidRDefault="00FF2432" w:rsidP="00FF2432">
    <w:pPr>
      <w:pStyle w:val="Koptekst"/>
      <w:rPr>
        <w:sz w:val="18"/>
        <w:szCs w:val="18"/>
      </w:rPr>
    </w:pPr>
    <w:r w:rsidRPr="00FF2432">
      <w:rPr>
        <w:sz w:val="18"/>
        <w:szCs w:val="18"/>
      </w:rPr>
      <w:t>AI2022-</w:t>
    </w:r>
    <w:r w:rsidR="001C3386">
      <w:rPr>
        <w:sz w:val="18"/>
        <w:szCs w:val="18"/>
      </w:rPr>
      <w:t>0068</w:t>
    </w:r>
    <w:r w:rsidRPr="00FF2432">
      <w:rPr>
        <w:sz w:val="18"/>
        <w:szCs w:val="18"/>
      </w:rPr>
      <w:t xml:space="preserve"> </w:t>
    </w:r>
    <w:r w:rsidR="00980FE6">
      <w:rPr>
        <w:sz w:val="18"/>
        <w:szCs w:val="18"/>
      </w:rPr>
      <w:t>Rol</w:t>
    </w:r>
    <w:r w:rsidRPr="00FF2432">
      <w:rPr>
        <w:sz w:val="18"/>
        <w:szCs w:val="18"/>
      </w:rPr>
      <w:t>containers Levering en Beheerdiensten Amsterdam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30624C77"/>
    <w:multiLevelType w:val="hybridMultilevel"/>
    <w:tmpl w:val="C97878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4275986">
    <w:abstractNumId w:val="0"/>
  </w:num>
  <w:num w:numId="2" w16cid:durableId="329253826">
    <w:abstractNumId w:val="4"/>
  </w:num>
  <w:num w:numId="3" w16cid:durableId="794256985">
    <w:abstractNumId w:val="8"/>
  </w:num>
  <w:num w:numId="4" w16cid:durableId="1674213699">
    <w:abstractNumId w:val="7"/>
  </w:num>
  <w:num w:numId="5" w16cid:durableId="2037658751">
    <w:abstractNumId w:val="0"/>
  </w:num>
  <w:num w:numId="6" w16cid:durableId="480389904">
    <w:abstractNumId w:val="3"/>
  </w:num>
  <w:num w:numId="7" w16cid:durableId="562253751">
    <w:abstractNumId w:val="6"/>
  </w:num>
  <w:num w:numId="8" w16cid:durableId="1367951526">
    <w:abstractNumId w:val="5"/>
  </w:num>
  <w:num w:numId="9" w16cid:durableId="1297831279">
    <w:abstractNumId w:val="8"/>
  </w:num>
  <w:num w:numId="10" w16cid:durableId="829756536">
    <w:abstractNumId w:val="7"/>
  </w:num>
  <w:num w:numId="11" w16cid:durableId="653531846">
    <w:abstractNumId w:val="7"/>
  </w:num>
  <w:num w:numId="12" w16cid:durableId="767232056">
    <w:abstractNumId w:val="7"/>
  </w:num>
  <w:num w:numId="13" w16cid:durableId="1706518778">
    <w:abstractNumId w:val="7"/>
  </w:num>
  <w:num w:numId="14" w16cid:durableId="176777761">
    <w:abstractNumId w:val="7"/>
  </w:num>
  <w:num w:numId="15" w16cid:durableId="1937402624">
    <w:abstractNumId w:val="7"/>
  </w:num>
  <w:num w:numId="16" w16cid:durableId="1283147093">
    <w:abstractNumId w:val="7"/>
  </w:num>
  <w:num w:numId="17" w16cid:durableId="1346591144">
    <w:abstractNumId w:val="7"/>
  </w:num>
  <w:num w:numId="18" w16cid:durableId="1663586274">
    <w:abstractNumId w:val="7"/>
  </w:num>
  <w:num w:numId="19" w16cid:durableId="382288145">
    <w:abstractNumId w:val="5"/>
  </w:num>
  <w:num w:numId="20" w16cid:durableId="1435128617">
    <w:abstractNumId w:val="8"/>
  </w:num>
  <w:num w:numId="21" w16cid:durableId="1206912890">
    <w:abstractNumId w:val="0"/>
  </w:num>
  <w:num w:numId="22" w16cid:durableId="916209512">
    <w:abstractNumId w:val="3"/>
  </w:num>
  <w:num w:numId="23" w16cid:durableId="963316662">
    <w:abstractNumId w:val="6"/>
  </w:num>
  <w:num w:numId="24" w16cid:durableId="813983323">
    <w:abstractNumId w:val="0"/>
  </w:num>
  <w:num w:numId="25" w16cid:durableId="817109690">
    <w:abstractNumId w:val="0"/>
  </w:num>
  <w:num w:numId="26" w16cid:durableId="203450108">
    <w:abstractNumId w:val="0"/>
  </w:num>
  <w:num w:numId="27" w16cid:durableId="13630930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926438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971DD"/>
    <w:rsid w:val="000B46D8"/>
    <w:rsid w:val="00177A29"/>
    <w:rsid w:val="001C3386"/>
    <w:rsid w:val="00235A5A"/>
    <w:rsid w:val="00297FBE"/>
    <w:rsid w:val="002B5524"/>
    <w:rsid w:val="002D6459"/>
    <w:rsid w:val="002F3BF4"/>
    <w:rsid w:val="003A1329"/>
    <w:rsid w:val="003B3222"/>
    <w:rsid w:val="003E56F4"/>
    <w:rsid w:val="00402DB5"/>
    <w:rsid w:val="00424DED"/>
    <w:rsid w:val="00444725"/>
    <w:rsid w:val="00471FC3"/>
    <w:rsid w:val="00482A4F"/>
    <w:rsid w:val="00497444"/>
    <w:rsid w:val="004D6B13"/>
    <w:rsid w:val="004E3AC8"/>
    <w:rsid w:val="00527398"/>
    <w:rsid w:val="00583EA0"/>
    <w:rsid w:val="00632123"/>
    <w:rsid w:val="00724E00"/>
    <w:rsid w:val="00753142"/>
    <w:rsid w:val="00755E81"/>
    <w:rsid w:val="008104C5"/>
    <w:rsid w:val="008402D9"/>
    <w:rsid w:val="009175F9"/>
    <w:rsid w:val="009761CF"/>
    <w:rsid w:val="00980FE6"/>
    <w:rsid w:val="009B0D92"/>
    <w:rsid w:val="00A03098"/>
    <w:rsid w:val="00A3732E"/>
    <w:rsid w:val="00A41D0C"/>
    <w:rsid w:val="00A53085"/>
    <w:rsid w:val="00AE586C"/>
    <w:rsid w:val="00B53225"/>
    <w:rsid w:val="00BD0C39"/>
    <w:rsid w:val="00C00152"/>
    <w:rsid w:val="00D30CC2"/>
    <w:rsid w:val="00D756DF"/>
    <w:rsid w:val="00E47591"/>
    <w:rsid w:val="00EB1492"/>
    <w:rsid w:val="00EF7367"/>
    <w:rsid w:val="00F12F0D"/>
    <w:rsid w:val="00F16E1D"/>
    <w:rsid w:val="00FE2507"/>
    <w:rsid w:val="00FF2432"/>
    <w:rsid w:val="00F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0792C"/>
  <w15:docId w15:val="{E491E0E4-6A3A-1D44-817C-3DE894D7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AE586C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E586C"/>
    <w:rPr>
      <w:rFonts w:ascii="Times New Roman" w:eastAsia="Calibri" w:hAnsi="Times New Roman"/>
      <w:sz w:val="18"/>
      <w:szCs w:val="18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0CC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30CC2"/>
    <w:rPr>
      <w:rFonts w:eastAsia="Calibri"/>
      <w:lang w:eastAsia="en-US"/>
    </w:rPr>
  </w:style>
  <w:style w:type="table" w:styleId="Tabelraster">
    <w:name w:val="Table Grid"/>
    <w:basedOn w:val="Standaardtabel"/>
    <w:uiPriority w:val="39"/>
    <w:rsid w:val="00755E81"/>
    <w:pPr>
      <w:spacing w:after="120" w:line="312" w:lineRule="auto"/>
      <w:ind w:left="737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755E81"/>
    <w:pPr>
      <w:ind w:left="720"/>
      <w:contextualSpacing/>
    </w:pPr>
  </w:style>
  <w:style w:type="character" w:customStyle="1" w:styleId="LijstalineaChar">
    <w:name w:val="Lijstalinea Char"/>
    <w:aliases w:val="Opsomblokjes en substreepjes Char"/>
    <w:link w:val="Lijstalinea"/>
    <w:uiPriority w:val="34"/>
    <w:locked/>
    <w:rsid w:val="00755E8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17</cp:revision>
  <dcterms:created xsi:type="dcterms:W3CDTF">2019-12-12T06:39:00Z</dcterms:created>
  <dcterms:modified xsi:type="dcterms:W3CDTF">2022-07-25T13:58:00Z</dcterms:modified>
</cp:coreProperties>
</file>